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718"/>
        <w:gridCol w:w="5244"/>
      </w:tblGrid>
      <w:tr w:rsidR="008418B9" w:rsidRPr="00E27906" w14:paraId="0945BABF" w14:textId="77777777" w:rsidTr="00BC24D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B391E21" w14:textId="336A401F" w:rsidR="008418B9" w:rsidRPr="003E58DD" w:rsidRDefault="008418B9" w:rsidP="00423C27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1. DATOS PERSONALES</w:t>
            </w:r>
          </w:p>
        </w:tc>
      </w:tr>
      <w:tr w:rsidR="008418B9" w:rsidRPr="00E27906" w14:paraId="5E3970A6" w14:textId="77777777" w:rsidTr="00BC24DE">
        <w:trPr>
          <w:trHeight w:val="454"/>
        </w:trPr>
        <w:tc>
          <w:tcPr>
            <w:tcW w:w="2368" w:type="pct"/>
            <w:vAlign w:val="center"/>
          </w:tcPr>
          <w:p w14:paraId="5319F472" w14:textId="2AE27D5D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Nombre completo:</w:t>
            </w:r>
          </w:p>
        </w:tc>
        <w:tc>
          <w:tcPr>
            <w:tcW w:w="2632" w:type="pct"/>
            <w:vAlign w:val="center"/>
          </w:tcPr>
          <w:p w14:paraId="25C3A90F" w14:textId="24F4977E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Fecha de nacimiento: ___ / ___ / ______</w:t>
            </w:r>
          </w:p>
        </w:tc>
      </w:tr>
      <w:tr w:rsidR="008418B9" w:rsidRPr="00E27906" w14:paraId="4EB37E24" w14:textId="77777777" w:rsidTr="00BC24DE">
        <w:trPr>
          <w:trHeight w:val="454"/>
        </w:trPr>
        <w:tc>
          <w:tcPr>
            <w:tcW w:w="2368" w:type="pct"/>
            <w:vAlign w:val="center"/>
          </w:tcPr>
          <w:p w14:paraId="5CA38617" w14:textId="60A62CBD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Número de documento:</w:t>
            </w:r>
          </w:p>
        </w:tc>
        <w:tc>
          <w:tcPr>
            <w:tcW w:w="2632" w:type="pct"/>
            <w:vAlign w:val="center"/>
          </w:tcPr>
          <w:p w14:paraId="085C0EE1" w14:textId="3F296104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Teléfono de contacto:</w:t>
            </w:r>
          </w:p>
        </w:tc>
      </w:tr>
      <w:tr w:rsidR="008418B9" w:rsidRPr="00E27906" w14:paraId="29BDE15D" w14:textId="77777777" w:rsidTr="00BC24DE">
        <w:trPr>
          <w:trHeight w:val="454"/>
        </w:trPr>
        <w:tc>
          <w:tcPr>
            <w:tcW w:w="2368" w:type="pct"/>
            <w:vAlign w:val="center"/>
          </w:tcPr>
          <w:p w14:paraId="56FB11F4" w14:textId="34BD74FA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Correo electrónico:</w:t>
            </w:r>
          </w:p>
        </w:tc>
        <w:tc>
          <w:tcPr>
            <w:tcW w:w="2632" w:type="pct"/>
            <w:vAlign w:val="center"/>
          </w:tcPr>
          <w:p w14:paraId="78ECA689" w14:textId="69F30CF4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Dirección de residencia:</w:t>
            </w:r>
          </w:p>
        </w:tc>
      </w:tr>
      <w:tr w:rsidR="008418B9" w:rsidRPr="00BF3673" w14:paraId="4DDFA879" w14:textId="77777777" w:rsidTr="00BC24DE">
        <w:trPr>
          <w:trHeight w:val="505"/>
        </w:trPr>
        <w:tc>
          <w:tcPr>
            <w:tcW w:w="2368" w:type="pct"/>
            <w:vAlign w:val="center"/>
          </w:tcPr>
          <w:p w14:paraId="0A1D47C6" w14:textId="3E0B1630" w:rsidR="008418B9" w:rsidRPr="003E58DD" w:rsidRDefault="00BC24DE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Edad:</w:t>
            </w:r>
          </w:p>
        </w:tc>
        <w:tc>
          <w:tcPr>
            <w:tcW w:w="2632" w:type="pct"/>
            <w:vAlign w:val="center"/>
          </w:tcPr>
          <w:p w14:paraId="20573D84" w14:textId="68D1AE02" w:rsidR="008418B9" w:rsidRPr="003E58DD" w:rsidRDefault="008E066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EPS a la que pertenece:</w:t>
            </w:r>
          </w:p>
        </w:tc>
      </w:tr>
      <w:tr w:rsidR="008418B9" w:rsidRPr="00E27906" w14:paraId="03EE7584" w14:textId="77777777" w:rsidTr="005908CE">
        <w:trPr>
          <w:trHeight w:val="315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36B3C20" w14:textId="3FB23A10" w:rsidR="008418B9" w:rsidRPr="003E58DD" w:rsidRDefault="008418B9" w:rsidP="000412BA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2. INFORMACIÓN ACADÉMICA</w:t>
            </w:r>
          </w:p>
        </w:tc>
      </w:tr>
      <w:tr w:rsidR="008418B9" w:rsidRPr="00E27906" w14:paraId="09031314" w14:textId="77777777" w:rsidTr="00BC24DE">
        <w:trPr>
          <w:trHeight w:val="505"/>
        </w:trPr>
        <w:tc>
          <w:tcPr>
            <w:tcW w:w="2368" w:type="pct"/>
            <w:vAlign w:val="center"/>
          </w:tcPr>
          <w:p w14:paraId="32FDD9C2" w14:textId="74D8F5BA" w:rsidR="008418B9" w:rsidRPr="003E58DD" w:rsidRDefault="008418B9" w:rsidP="00FC40C8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Nombre de la institución educativa:</w:t>
            </w:r>
          </w:p>
        </w:tc>
        <w:tc>
          <w:tcPr>
            <w:tcW w:w="2632" w:type="pct"/>
            <w:vAlign w:val="center"/>
          </w:tcPr>
          <w:p w14:paraId="4F97AE35" w14:textId="436566CF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Programa académico:</w:t>
            </w:r>
          </w:p>
        </w:tc>
      </w:tr>
      <w:tr w:rsidR="008418B9" w:rsidRPr="00E27906" w14:paraId="06971D52" w14:textId="77777777" w:rsidTr="00BC24DE">
        <w:trPr>
          <w:trHeight w:val="505"/>
        </w:trPr>
        <w:tc>
          <w:tcPr>
            <w:tcW w:w="2368" w:type="pct"/>
            <w:vAlign w:val="center"/>
          </w:tcPr>
          <w:p w14:paraId="7AB64C01" w14:textId="1CA5F745" w:rsidR="008418B9" w:rsidRPr="003E58DD" w:rsidRDefault="008418B9" w:rsidP="00FC40C8">
            <w:pPr>
              <w:rPr>
                <w:rFonts w:ascii="Arial Narrow" w:hAnsi="Arial Narrow"/>
                <w:b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Semestre actual:</w:t>
            </w:r>
          </w:p>
        </w:tc>
        <w:tc>
          <w:tcPr>
            <w:tcW w:w="2632" w:type="pct"/>
            <w:vAlign w:val="center"/>
          </w:tcPr>
          <w:p w14:paraId="3E8EC7E3" w14:textId="3C086187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Horario disponible para prácticas:</w:t>
            </w:r>
          </w:p>
        </w:tc>
      </w:tr>
      <w:tr w:rsidR="008418B9" w:rsidRPr="00BF3673" w14:paraId="24A50856" w14:textId="77777777" w:rsidTr="00BC24DE">
        <w:trPr>
          <w:trHeight w:val="505"/>
        </w:trPr>
        <w:tc>
          <w:tcPr>
            <w:tcW w:w="2368" w:type="pct"/>
            <w:vAlign w:val="center"/>
          </w:tcPr>
          <w:p w14:paraId="50FF0138" w14:textId="77777777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Nombre del docente o coordinador de prácticas:</w:t>
            </w:r>
          </w:p>
          <w:p w14:paraId="04BB025C" w14:textId="3333580A" w:rsidR="008418B9" w:rsidRPr="003E58DD" w:rsidRDefault="008418B9" w:rsidP="00FC40C8">
            <w:pPr>
              <w:rPr>
                <w:rFonts w:ascii="Arial Narrow" w:hAnsi="Arial Narrow"/>
                <w:b/>
                <w:sz w:val="20"/>
                <w:szCs w:val="20"/>
                <w:lang w:val="es-CO"/>
              </w:rPr>
            </w:pPr>
          </w:p>
        </w:tc>
        <w:tc>
          <w:tcPr>
            <w:tcW w:w="2632" w:type="pct"/>
            <w:vAlign w:val="center"/>
          </w:tcPr>
          <w:p w14:paraId="155623B8" w14:textId="4D33F2EB" w:rsidR="008418B9" w:rsidRPr="003E58DD" w:rsidRDefault="008418B9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Correo institucional del docente o coordinador:</w:t>
            </w:r>
          </w:p>
        </w:tc>
      </w:tr>
      <w:tr w:rsidR="008E066A" w:rsidRPr="00E27906" w14:paraId="30689144" w14:textId="77777777" w:rsidTr="00BC24DE">
        <w:trPr>
          <w:trHeight w:val="505"/>
        </w:trPr>
        <w:tc>
          <w:tcPr>
            <w:tcW w:w="2368" w:type="pct"/>
            <w:vAlign w:val="center"/>
          </w:tcPr>
          <w:p w14:paraId="5B1B8B65" w14:textId="3F85FFBE" w:rsidR="008E066A" w:rsidRPr="003E58DD" w:rsidRDefault="008E066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Fecha estimada de inicio: ___ / ___ / ______</w:t>
            </w:r>
          </w:p>
        </w:tc>
        <w:tc>
          <w:tcPr>
            <w:tcW w:w="2632" w:type="pct"/>
            <w:vAlign w:val="center"/>
          </w:tcPr>
          <w:p w14:paraId="4ABF8545" w14:textId="12B0E2AF" w:rsidR="008E066A" w:rsidRPr="003E58DD" w:rsidRDefault="008E066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Fecha estimada de finalización: ___ / ___ / ______</w:t>
            </w:r>
          </w:p>
        </w:tc>
      </w:tr>
      <w:tr w:rsidR="008E066A" w:rsidRPr="00E27906" w14:paraId="0C452ACB" w14:textId="77777777" w:rsidTr="00BC24DE">
        <w:trPr>
          <w:trHeight w:val="505"/>
        </w:trPr>
        <w:tc>
          <w:tcPr>
            <w:tcW w:w="2368" w:type="pct"/>
            <w:vAlign w:val="center"/>
          </w:tcPr>
          <w:p w14:paraId="2F038184" w14:textId="26F51D88" w:rsidR="008E066A" w:rsidRPr="003E58DD" w:rsidRDefault="008E066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¿Cuenta con seguro estudiantil vigente? </w:t>
            </w: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S</w:t>
            </w:r>
            <w:r w:rsidRPr="003E58DD">
              <w:rPr>
                <w:rFonts w:ascii="Arial Narrow" w:hAnsi="Arial Narrow" w:cs="Arial Narrow"/>
                <w:sz w:val="20"/>
                <w:szCs w:val="20"/>
                <w:lang w:val="es-CO"/>
              </w:rPr>
              <w:t>í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</w:t>
            </w: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No</w:t>
            </w:r>
          </w:p>
        </w:tc>
        <w:tc>
          <w:tcPr>
            <w:tcW w:w="2632" w:type="pct"/>
            <w:vAlign w:val="center"/>
          </w:tcPr>
          <w:p w14:paraId="348C7A86" w14:textId="3F7976F3" w:rsidR="008E066A" w:rsidRPr="003E58DD" w:rsidRDefault="008E066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Horas semanales:</w:t>
            </w:r>
          </w:p>
        </w:tc>
      </w:tr>
      <w:tr w:rsidR="008E066A" w:rsidRPr="00E27906" w14:paraId="43BA2624" w14:textId="77777777" w:rsidTr="005908CE">
        <w:trPr>
          <w:trHeight w:val="243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2771619A" w14:textId="5CD48D65" w:rsidR="008E066A" w:rsidRPr="003E58DD" w:rsidRDefault="008E066A" w:rsidP="000412B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3. INTERESES Y EXPECTATIVAS</w:t>
            </w:r>
          </w:p>
        </w:tc>
      </w:tr>
      <w:tr w:rsidR="008E066A" w:rsidRPr="00BF3673" w14:paraId="2683EF27" w14:textId="77777777" w:rsidTr="00BC24DE">
        <w:trPr>
          <w:trHeight w:val="454"/>
        </w:trPr>
        <w:tc>
          <w:tcPr>
            <w:tcW w:w="5000" w:type="pct"/>
            <w:gridSpan w:val="2"/>
            <w:vAlign w:val="center"/>
          </w:tcPr>
          <w:p w14:paraId="3407B3A7" w14:textId="4257DF93" w:rsidR="008E066A" w:rsidRPr="003E58DD" w:rsidRDefault="008E066A" w:rsidP="00FC40C8">
            <w:pPr>
              <w:rPr>
                <w:rFonts w:ascii="Arial Narrow" w:hAnsi="Arial Narrow"/>
                <w:bCs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Cs/>
                <w:sz w:val="20"/>
                <w:szCs w:val="20"/>
                <w:lang w:val="es-CO"/>
              </w:rPr>
              <w:t>¿Por qué te interesa realizar tu práctica en el IDER?</w:t>
            </w:r>
          </w:p>
        </w:tc>
      </w:tr>
      <w:tr w:rsidR="008E066A" w:rsidRPr="00BF3673" w14:paraId="4F34E2B7" w14:textId="77777777" w:rsidTr="00BC24DE">
        <w:trPr>
          <w:trHeight w:val="783"/>
        </w:trPr>
        <w:tc>
          <w:tcPr>
            <w:tcW w:w="2368" w:type="pct"/>
            <w:vAlign w:val="center"/>
          </w:tcPr>
          <w:p w14:paraId="515C6904" w14:textId="77777777" w:rsidR="00BC24DE" w:rsidRDefault="008E066A" w:rsidP="00BC24DE">
            <w:pPr>
              <w:jc w:val="both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¿Tienes experiencia en actividades relacionadas con el deporte, la recreación o la actividad física? </w:t>
            </w:r>
          </w:p>
          <w:p w14:paraId="31643F8E" w14:textId="7FC8B1DD" w:rsidR="008E066A" w:rsidRPr="003E58DD" w:rsidRDefault="008E066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S</w:t>
            </w:r>
            <w:r w:rsidRPr="003E58DD">
              <w:rPr>
                <w:rFonts w:ascii="Arial Narrow" w:hAnsi="Arial Narrow" w:cs="Arial Narrow"/>
                <w:sz w:val="20"/>
                <w:szCs w:val="20"/>
                <w:lang w:val="es-CO"/>
              </w:rPr>
              <w:t>í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</w:t>
            </w: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No</w:t>
            </w:r>
          </w:p>
        </w:tc>
        <w:tc>
          <w:tcPr>
            <w:tcW w:w="2632" w:type="pct"/>
          </w:tcPr>
          <w:p w14:paraId="6DE6ED92" w14:textId="257456A7" w:rsidR="008E066A" w:rsidRPr="003E58DD" w:rsidRDefault="008E066A" w:rsidP="00FB3C6F">
            <w:pPr>
              <w:pStyle w:val="Encabezado"/>
              <w:tabs>
                <w:tab w:val="clear" w:pos="4680"/>
                <w:tab w:val="clear" w:pos="9360"/>
              </w:tabs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Si respondiste sí, describe brevemente:</w:t>
            </w:r>
          </w:p>
        </w:tc>
      </w:tr>
      <w:tr w:rsidR="008E066A" w:rsidRPr="00BF3673" w14:paraId="14B497AE" w14:textId="77777777" w:rsidTr="005908CE">
        <w:trPr>
          <w:trHeight w:val="151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1D4900E8" w14:textId="22B5C723" w:rsidR="008E066A" w:rsidRPr="003E58DD" w:rsidRDefault="008E066A" w:rsidP="000412BA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4. ESCENARIO Y MODALIDAD DE PRÁCTICA</w:t>
            </w:r>
          </w:p>
        </w:tc>
      </w:tr>
      <w:tr w:rsidR="00D809E5" w:rsidRPr="00E27906" w14:paraId="1C43CB31" w14:textId="1358E895" w:rsidTr="00BC24DE">
        <w:trPr>
          <w:trHeight w:val="454"/>
        </w:trPr>
        <w:tc>
          <w:tcPr>
            <w:tcW w:w="2368" w:type="pct"/>
            <w:vMerge w:val="restart"/>
            <w:vAlign w:val="center"/>
          </w:tcPr>
          <w:p w14:paraId="0F36E355" w14:textId="0766CF7A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Hábitos y Estilos de Vida Saludables</w:t>
            </w:r>
          </w:p>
          <w:p w14:paraId="47BBF8D0" w14:textId="77777777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Deporte formativo</w:t>
            </w:r>
          </w:p>
          <w:p w14:paraId="1145219A" w14:textId="12C225EB" w:rsidR="00D809E5" w:rsidRPr="003E58DD" w:rsidRDefault="00D809E5" w:rsidP="00FC40C8">
            <w:pPr>
              <w:tabs>
                <w:tab w:val="left" w:pos="6150"/>
              </w:tabs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Deporte asociado</w:t>
            </w:r>
          </w:p>
          <w:p w14:paraId="2426C2D9" w14:textId="77777777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Deporte social comunitario</w:t>
            </w:r>
          </w:p>
          <w:p w14:paraId="44B569F6" w14:textId="3D356331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Recreación Comunitaria</w:t>
            </w:r>
          </w:p>
          <w:p w14:paraId="15507433" w14:textId="4A867FD3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Eventos deportivos de ciudad</w:t>
            </w:r>
          </w:p>
          <w:p w14:paraId="040DB0C9" w14:textId="19BE4D86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Observatorio de ciencias aplicadas</w:t>
            </w:r>
          </w:p>
        </w:tc>
        <w:tc>
          <w:tcPr>
            <w:tcW w:w="2632" w:type="pct"/>
            <w:vAlign w:val="center"/>
          </w:tcPr>
          <w:p w14:paraId="54DF6479" w14:textId="2CCC8DB4" w:rsidR="00D809E5" w:rsidRPr="003E58DD" w:rsidRDefault="00D809E5" w:rsidP="005132B8">
            <w:pPr>
              <w:pStyle w:val="Encabezado"/>
              <w:tabs>
                <w:tab w:val="clear" w:pos="4680"/>
                <w:tab w:val="clear" w:pos="9360"/>
              </w:tabs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Supervisor IDER asignado:</w:t>
            </w:r>
          </w:p>
        </w:tc>
      </w:tr>
      <w:tr w:rsidR="00D809E5" w:rsidRPr="00BF3673" w14:paraId="2F3A3529" w14:textId="77777777" w:rsidTr="00BC24DE">
        <w:trPr>
          <w:trHeight w:val="454"/>
        </w:trPr>
        <w:tc>
          <w:tcPr>
            <w:tcW w:w="2368" w:type="pct"/>
            <w:vMerge/>
            <w:vAlign w:val="center"/>
          </w:tcPr>
          <w:p w14:paraId="79A92A73" w14:textId="77777777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  <w:tc>
          <w:tcPr>
            <w:tcW w:w="2632" w:type="pct"/>
            <w:vAlign w:val="center"/>
          </w:tcPr>
          <w:p w14:paraId="69CE6D0B" w14:textId="3E64EBB6" w:rsidR="00D809E5" w:rsidRPr="003E58DD" w:rsidRDefault="00D809E5" w:rsidP="005132B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Cargo o rol del supervisor:</w:t>
            </w:r>
          </w:p>
        </w:tc>
      </w:tr>
      <w:tr w:rsidR="00D809E5" w:rsidRPr="00E27906" w14:paraId="14AB09F2" w14:textId="77777777" w:rsidTr="00BC24DE">
        <w:trPr>
          <w:trHeight w:val="454"/>
        </w:trPr>
        <w:tc>
          <w:tcPr>
            <w:tcW w:w="2368" w:type="pct"/>
            <w:vMerge/>
            <w:vAlign w:val="center"/>
          </w:tcPr>
          <w:p w14:paraId="291F7E36" w14:textId="77777777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  <w:tc>
          <w:tcPr>
            <w:tcW w:w="2632" w:type="pct"/>
            <w:vAlign w:val="center"/>
          </w:tcPr>
          <w:p w14:paraId="383998E3" w14:textId="40B37D3C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Lugar de práctica:</w:t>
            </w:r>
          </w:p>
        </w:tc>
      </w:tr>
      <w:tr w:rsidR="00D809E5" w:rsidRPr="00E27906" w14:paraId="0595E5EC" w14:textId="77777777" w:rsidTr="00BC24DE">
        <w:trPr>
          <w:trHeight w:val="650"/>
        </w:trPr>
        <w:tc>
          <w:tcPr>
            <w:tcW w:w="2368" w:type="pct"/>
            <w:vMerge/>
            <w:vAlign w:val="center"/>
          </w:tcPr>
          <w:p w14:paraId="3203D7BA" w14:textId="77777777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  <w:tc>
          <w:tcPr>
            <w:tcW w:w="2632" w:type="pct"/>
            <w:vAlign w:val="center"/>
          </w:tcPr>
          <w:p w14:paraId="5877C38D" w14:textId="77777777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</w:tr>
      <w:tr w:rsidR="00D809E5" w:rsidRPr="00E27906" w14:paraId="3EA86C9C" w14:textId="77777777" w:rsidTr="005908CE">
        <w:trPr>
          <w:trHeight w:val="269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2443B6B" w14:textId="40D831A7" w:rsidR="00D809E5" w:rsidRPr="003E58DD" w:rsidRDefault="008D432A" w:rsidP="000412BA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 xml:space="preserve">5. </w:t>
            </w:r>
            <w:r w:rsidR="00D809E5"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PERFIL Y COMPETENCIAS</w:t>
            </w:r>
          </w:p>
        </w:tc>
      </w:tr>
      <w:tr w:rsidR="00D809E5" w:rsidRPr="00E27906" w14:paraId="042554E5" w14:textId="77777777" w:rsidTr="00BC24DE">
        <w:trPr>
          <w:trHeight w:val="269"/>
        </w:trPr>
        <w:tc>
          <w:tcPr>
            <w:tcW w:w="2368" w:type="pct"/>
            <w:shd w:val="clear" w:color="auto" w:fill="D9D9D9" w:themeFill="background1" w:themeFillShade="D9"/>
            <w:vAlign w:val="center"/>
          </w:tcPr>
          <w:p w14:paraId="7734496F" w14:textId="3E28924E" w:rsidR="00D809E5" w:rsidRPr="003E58DD" w:rsidRDefault="00D809E5" w:rsidP="000412BA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Áreas de interés:</w:t>
            </w:r>
          </w:p>
        </w:tc>
        <w:tc>
          <w:tcPr>
            <w:tcW w:w="2632" w:type="pct"/>
            <w:vMerge w:val="restart"/>
            <w:vAlign w:val="center"/>
          </w:tcPr>
          <w:p w14:paraId="2BF22940" w14:textId="4CEE0535" w:rsidR="00D809E5" w:rsidRPr="003E58DD" w:rsidRDefault="00D809E5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Competencias o habilidades destacadas:</w:t>
            </w:r>
          </w:p>
        </w:tc>
      </w:tr>
      <w:tr w:rsidR="008D432A" w:rsidRPr="00E27906" w14:paraId="217E7BEF" w14:textId="77777777" w:rsidTr="00BC24DE">
        <w:trPr>
          <w:trHeight w:val="258"/>
        </w:trPr>
        <w:tc>
          <w:tcPr>
            <w:tcW w:w="2368" w:type="pct"/>
            <w:vMerge w:val="restart"/>
            <w:vAlign w:val="center"/>
          </w:tcPr>
          <w:p w14:paraId="3891CF5D" w14:textId="77777777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Evaluación física y deportiva</w:t>
            </w:r>
          </w:p>
          <w:p w14:paraId="4CCD03E4" w14:textId="77777777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Investigación y análisis de datos</w:t>
            </w:r>
          </w:p>
          <w:p w14:paraId="701B2B40" w14:textId="77777777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Organización de eventos deportivos</w:t>
            </w:r>
          </w:p>
          <w:p w14:paraId="5D5725E4" w14:textId="77777777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Promoción de la salud y actividad física</w:t>
            </w:r>
          </w:p>
          <w:p w14:paraId="73558E8A" w14:textId="77777777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Comunicación y divulgación científica</w:t>
            </w:r>
          </w:p>
          <w:p w14:paraId="344A47DC" w14:textId="77777777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Entrenamiento y rendimiento</w:t>
            </w:r>
          </w:p>
          <w:p w14:paraId="706508DD" w14:textId="20288919" w:rsidR="008D432A" w:rsidRPr="003E58DD" w:rsidRDefault="008D432A" w:rsidP="00536616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Administración y gestión deportiva</w:t>
            </w:r>
          </w:p>
        </w:tc>
        <w:tc>
          <w:tcPr>
            <w:tcW w:w="2632" w:type="pct"/>
            <w:vMerge/>
            <w:vAlign w:val="center"/>
          </w:tcPr>
          <w:p w14:paraId="6F120609" w14:textId="77777777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</w:tr>
      <w:tr w:rsidR="008D432A" w:rsidRPr="00BF3673" w14:paraId="5A7050D7" w14:textId="77777777" w:rsidTr="005908CE">
        <w:trPr>
          <w:trHeight w:val="720"/>
        </w:trPr>
        <w:tc>
          <w:tcPr>
            <w:tcW w:w="2368" w:type="pct"/>
            <w:vMerge/>
            <w:vAlign w:val="center"/>
          </w:tcPr>
          <w:p w14:paraId="6123AF0E" w14:textId="77777777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  <w:tc>
          <w:tcPr>
            <w:tcW w:w="2632" w:type="pct"/>
            <w:vAlign w:val="center"/>
          </w:tcPr>
          <w:p w14:paraId="30FFA52C" w14:textId="0B807F5C" w:rsidR="008D432A" w:rsidRPr="005908CE" w:rsidRDefault="008D432A" w:rsidP="005908CE">
            <w:pPr>
              <w:pStyle w:val="Textomacro"/>
              <w:tabs>
                <w:tab w:val="clear" w:pos="576"/>
                <w:tab w:val="clear" w:pos="1152"/>
                <w:tab w:val="clear" w:pos="1728"/>
                <w:tab w:val="clear" w:pos="2304"/>
                <w:tab w:val="clear" w:pos="2880"/>
                <w:tab w:val="clear" w:pos="3456"/>
                <w:tab w:val="clear" w:pos="4032"/>
              </w:tabs>
              <w:rPr>
                <w:rFonts w:ascii="Arial Narrow" w:hAnsi="Arial Narrow"/>
                <w:lang w:val="es-CO"/>
              </w:rPr>
            </w:pPr>
            <w:r w:rsidRPr="005908CE">
              <w:rPr>
                <w:rFonts w:ascii="Arial Narrow" w:hAnsi="Arial Narrow"/>
                <w:lang w:val="es-CO"/>
              </w:rPr>
              <w:t>¿Qué expectativas tienes sobre esta práctica?</w:t>
            </w:r>
          </w:p>
        </w:tc>
      </w:tr>
      <w:tr w:rsidR="008D432A" w:rsidRPr="00BF3673" w14:paraId="1AB00EEC" w14:textId="77777777" w:rsidTr="00BC24DE">
        <w:trPr>
          <w:trHeight w:val="1310"/>
        </w:trPr>
        <w:tc>
          <w:tcPr>
            <w:tcW w:w="2368" w:type="pct"/>
            <w:vMerge/>
            <w:vAlign w:val="center"/>
          </w:tcPr>
          <w:p w14:paraId="20A30267" w14:textId="77777777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</w:p>
        </w:tc>
        <w:tc>
          <w:tcPr>
            <w:tcW w:w="2632" w:type="pct"/>
            <w:vAlign w:val="center"/>
          </w:tcPr>
          <w:p w14:paraId="5EE15CA1" w14:textId="76F6395D" w:rsidR="008D432A" w:rsidRPr="003E58DD" w:rsidRDefault="008D432A" w:rsidP="00FC40C8">
            <w:pPr>
              <w:rPr>
                <w:rFonts w:ascii="Arial Narrow" w:hAnsi="Arial Narrow"/>
                <w:b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DOCUMENTOS ADJUNTOS (marcar los que se entregan)</w:t>
            </w:r>
          </w:p>
          <w:p w14:paraId="06AB7C0F" w14:textId="77777777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Hoja de vida</w:t>
            </w:r>
          </w:p>
          <w:p w14:paraId="7BC310AE" w14:textId="77777777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Carta de presentación de la institución educativa</w:t>
            </w:r>
          </w:p>
          <w:p w14:paraId="0563DD20" w14:textId="77777777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Copia del documento de identidad</w:t>
            </w:r>
          </w:p>
          <w:p w14:paraId="289FEF67" w14:textId="7E0467AD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Segoe UI Symbol" w:hAnsi="Segoe UI Symbol" w:cs="Segoe UI Symbol"/>
                <w:sz w:val="20"/>
                <w:szCs w:val="20"/>
                <w:lang w:val="es-CO"/>
              </w:rPr>
              <w:t>☐</w:t>
            </w: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 Formato de compromiso o carta de confidencialidad (si aplica)</w:t>
            </w:r>
          </w:p>
        </w:tc>
      </w:tr>
      <w:tr w:rsidR="008D432A" w:rsidRPr="00BF3673" w14:paraId="0FD906F9" w14:textId="77777777" w:rsidTr="00BC24D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54D52428" w14:textId="79A30BD1" w:rsidR="008D432A" w:rsidRPr="003E58DD" w:rsidRDefault="008D432A" w:rsidP="000412BA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b/>
                <w:sz w:val="20"/>
                <w:szCs w:val="20"/>
                <w:lang w:val="es-CO"/>
              </w:rPr>
              <w:t>6. SEGUIMIENTO Y OBSERVACIONES (uso del Observatorio)</w:t>
            </w:r>
          </w:p>
        </w:tc>
      </w:tr>
      <w:tr w:rsidR="008D432A" w:rsidRPr="00E27906" w14:paraId="3E5E42BF" w14:textId="77777777" w:rsidTr="00BC24DE">
        <w:trPr>
          <w:trHeight w:val="454"/>
        </w:trPr>
        <w:tc>
          <w:tcPr>
            <w:tcW w:w="2368" w:type="pct"/>
            <w:vAlign w:val="center"/>
          </w:tcPr>
          <w:p w14:paraId="2758AD85" w14:textId="4E2040D9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Nombre del tutor o profesional IDER:</w:t>
            </w:r>
          </w:p>
        </w:tc>
        <w:tc>
          <w:tcPr>
            <w:tcW w:w="2632" w:type="pct"/>
            <w:vAlign w:val="center"/>
          </w:tcPr>
          <w:p w14:paraId="10058223" w14:textId="36ABF031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Fecha de recepción: ___ / ___ / ______</w:t>
            </w:r>
          </w:p>
        </w:tc>
      </w:tr>
      <w:tr w:rsidR="008D432A" w:rsidRPr="00E27906" w14:paraId="77741D50" w14:textId="77777777" w:rsidTr="00BC24DE">
        <w:trPr>
          <w:trHeight w:val="454"/>
        </w:trPr>
        <w:tc>
          <w:tcPr>
            <w:tcW w:w="2368" w:type="pct"/>
            <w:vAlign w:val="center"/>
          </w:tcPr>
          <w:p w14:paraId="6D8EC641" w14:textId="080B35AC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Firma Estudiante:</w:t>
            </w:r>
          </w:p>
        </w:tc>
        <w:tc>
          <w:tcPr>
            <w:tcW w:w="2632" w:type="pct"/>
            <w:vAlign w:val="center"/>
          </w:tcPr>
          <w:p w14:paraId="19589C62" w14:textId="5BA29A6D" w:rsidR="008D432A" w:rsidRPr="003E58DD" w:rsidRDefault="008D432A" w:rsidP="00FC40C8">
            <w:pPr>
              <w:rPr>
                <w:rFonts w:ascii="Arial Narrow" w:hAnsi="Arial Narrow"/>
                <w:sz w:val="20"/>
                <w:szCs w:val="20"/>
                <w:lang w:val="es-CO"/>
              </w:rPr>
            </w:pPr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 xml:space="preserve">Firma </w:t>
            </w:r>
            <w:proofErr w:type="spellStart"/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Ider</w:t>
            </w:r>
            <w:proofErr w:type="spellEnd"/>
            <w:r w:rsidRPr="003E58DD">
              <w:rPr>
                <w:rFonts w:ascii="Arial Narrow" w:hAnsi="Arial Narrow"/>
                <w:sz w:val="20"/>
                <w:szCs w:val="20"/>
                <w:lang w:val="es-CO"/>
              </w:rPr>
              <w:t>:</w:t>
            </w:r>
          </w:p>
        </w:tc>
      </w:tr>
      <w:tr w:rsidR="008D432A" w:rsidRPr="00BF3673" w14:paraId="03D7CB01" w14:textId="77777777" w:rsidTr="00BC24DE">
        <w:tc>
          <w:tcPr>
            <w:tcW w:w="5000" w:type="pct"/>
            <w:gridSpan w:val="2"/>
            <w:vAlign w:val="center"/>
          </w:tcPr>
          <w:p w14:paraId="66B96500" w14:textId="77777777" w:rsidR="005908CE" w:rsidRDefault="008D432A" w:rsidP="005908CE">
            <w:pPr>
              <w:jc w:val="both"/>
              <w:rPr>
                <w:rFonts w:ascii="Arial Narrow" w:hAnsi="Arial Narrow"/>
                <w:sz w:val="18"/>
                <w:szCs w:val="18"/>
                <w:lang w:val="es-CO"/>
              </w:rPr>
            </w:pPr>
            <w:r w:rsidRPr="00BC24DE">
              <w:rPr>
                <w:rFonts w:ascii="Arial Narrow" w:hAnsi="Arial Narrow"/>
                <w:sz w:val="18"/>
                <w:szCs w:val="18"/>
                <w:lang w:val="es-CO"/>
              </w:rPr>
              <w:t>Declaro que la información suministrada es veraz y autorizo el uso de mis datos para fines administrativos y de seguimiento de prácticas por parte del Observatorio de Ciencias Aplicadas al Deporte, la Recreación y la Actividad Física.</w:t>
            </w:r>
            <w:r w:rsidR="005908CE">
              <w:rPr>
                <w:rFonts w:ascii="Arial Narrow" w:hAnsi="Arial Narrow"/>
                <w:sz w:val="18"/>
                <w:szCs w:val="18"/>
                <w:lang w:val="es-CO"/>
              </w:rPr>
              <w:t xml:space="preserve"> </w:t>
            </w:r>
          </w:p>
          <w:p w14:paraId="1223D60F" w14:textId="0EFEF994" w:rsidR="008D432A" w:rsidRPr="00BC24DE" w:rsidRDefault="008D432A" w:rsidP="005908CE">
            <w:pPr>
              <w:jc w:val="both"/>
              <w:rPr>
                <w:rFonts w:ascii="Arial Narrow" w:hAnsi="Arial Narrow"/>
                <w:sz w:val="18"/>
                <w:szCs w:val="18"/>
                <w:lang w:val="es-CO"/>
              </w:rPr>
            </w:pPr>
            <w:r w:rsidRPr="00BC24DE">
              <w:rPr>
                <w:rFonts w:ascii="Arial Narrow" w:hAnsi="Arial Narrow"/>
                <w:b/>
                <w:sz w:val="18"/>
                <w:szCs w:val="18"/>
                <w:lang w:val="es-CO"/>
              </w:rPr>
              <w:t>Nota de confidencialidad:</w:t>
            </w:r>
            <w:r w:rsidR="00FB3C6F" w:rsidRPr="00BC24DE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 </w:t>
            </w:r>
            <w:r w:rsidRPr="00BC24DE">
              <w:rPr>
                <w:rFonts w:ascii="Arial Narrow" w:hAnsi="Arial Narrow"/>
                <w:sz w:val="18"/>
                <w:szCs w:val="18"/>
                <w:lang w:val="es-CO"/>
              </w:rPr>
              <w:t>Los datos personales recolectados en este formulario serán tratados conforme a la Ley 1581 de 2012 y el Decreto 1377 de 2013, únicamente para los fines relacionados con el proceso de prácticas formativas del IDER y el Observatorio de Ciencias Aplicadas al Deporte, la Recreación y la Actividad Física.</w:t>
            </w:r>
          </w:p>
        </w:tc>
      </w:tr>
    </w:tbl>
    <w:p w14:paraId="26D697EB" w14:textId="77777777" w:rsidR="00833FBB" w:rsidRPr="00BC24DE" w:rsidRDefault="00833FBB" w:rsidP="00BC24DE">
      <w:pPr>
        <w:pStyle w:val="Encabezado"/>
        <w:tabs>
          <w:tab w:val="clear" w:pos="4680"/>
          <w:tab w:val="clear" w:pos="9360"/>
        </w:tabs>
        <w:spacing w:after="200" w:line="276" w:lineRule="auto"/>
        <w:rPr>
          <w:lang w:val="es-CO"/>
        </w:rPr>
      </w:pPr>
    </w:p>
    <w:sectPr w:rsidR="00833FBB" w:rsidRPr="00BC24DE" w:rsidSect="005908CE">
      <w:headerReference w:type="default" r:id="rId8"/>
      <w:pgSz w:w="12240" w:h="20160" w:code="5"/>
      <w:pgMar w:top="1134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D2E6" w14:textId="77777777" w:rsidR="00AB620B" w:rsidRDefault="00AB620B" w:rsidP="00A537C6">
      <w:pPr>
        <w:spacing w:after="0" w:line="240" w:lineRule="auto"/>
      </w:pPr>
      <w:r>
        <w:separator/>
      </w:r>
    </w:p>
  </w:endnote>
  <w:endnote w:type="continuationSeparator" w:id="0">
    <w:p w14:paraId="4CC6F06D" w14:textId="77777777" w:rsidR="00AB620B" w:rsidRDefault="00AB620B" w:rsidP="00A5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6DB33" w14:textId="77777777" w:rsidR="00AB620B" w:rsidRDefault="00AB620B" w:rsidP="00A537C6">
      <w:pPr>
        <w:spacing w:after="0" w:line="240" w:lineRule="auto"/>
      </w:pPr>
      <w:r>
        <w:separator/>
      </w:r>
    </w:p>
  </w:footnote>
  <w:footnote w:type="continuationSeparator" w:id="0">
    <w:p w14:paraId="7E5486D7" w14:textId="77777777" w:rsidR="00AB620B" w:rsidRDefault="00AB620B" w:rsidP="00A5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259"/>
      <w:gridCol w:w="1608"/>
      <w:gridCol w:w="1931"/>
      <w:gridCol w:w="803"/>
      <w:gridCol w:w="1361"/>
    </w:tblGrid>
    <w:tr w:rsidR="003F715E" w:rsidRPr="00BF3673" w14:paraId="10EBB221" w14:textId="77777777" w:rsidTr="00BC24DE">
      <w:trPr>
        <w:trHeight w:val="400"/>
      </w:trPr>
      <w:tc>
        <w:tcPr>
          <w:tcW w:w="2138" w:type="pct"/>
          <w:vMerge w:val="restart"/>
          <w:vAlign w:val="center"/>
        </w:tcPr>
        <w:p w14:paraId="16F06590" w14:textId="35DF3A8E" w:rsidR="00A537C6" w:rsidRPr="00A537C6" w:rsidRDefault="00A537C6" w:rsidP="00A537C6">
          <w:pPr>
            <w:jc w:val="center"/>
            <w:rPr>
              <w:rFonts w:ascii="Times New Roman" w:eastAsia="Arial MT" w:hAnsi="Arial MT" w:cs="Arial MT"/>
              <w:sz w:val="18"/>
              <w:szCs w:val="18"/>
              <w:lang w:val="es-ES"/>
            </w:rPr>
          </w:pPr>
        </w:p>
        <w:p w14:paraId="1F750887" w14:textId="2BA23277" w:rsidR="00A537C6" w:rsidRPr="00A537C6" w:rsidRDefault="003F715E" w:rsidP="00A537C6">
          <w:pPr>
            <w:spacing w:before="24"/>
            <w:jc w:val="center"/>
            <w:rPr>
              <w:rFonts w:ascii="Times New Roman" w:eastAsia="Arial MT" w:hAnsi="Arial MT" w:cs="Arial MT"/>
              <w:sz w:val="18"/>
              <w:szCs w:val="18"/>
              <w:lang w:val="es-ES"/>
            </w:rPr>
          </w:pPr>
          <w:r w:rsidRPr="003F715E">
            <w:rPr>
              <w:rFonts w:ascii="Times New Roman" w:eastAsia="Times New Roman" w:hAnsi="Times New Roman" w:cs="Times New Roman"/>
              <w:noProof/>
              <w:sz w:val="20"/>
              <w:szCs w:val="20"/>
              <w:lang w:val="es-ES_tradnl" w:eastAsia="es-ES"/>
            </w:rPr>
            <w:drawing>
              <wp:inline distT="0" distB="0" distL="0" distR="0" wp14:anchorId="0876C8D0" wp14:editId="6B58C11B">
                <wp:extent cx="2160000" cy="475200"/>
                <wp:effectExtent l="0" t="0" r="0" b="1270"/>
                <wp:docPr id="96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2883" cy="4824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7D4D3E5" w14:textId="55AFD2E0" w:rsidR="00A537C6" w:rsidRPr="00A537C6" w:rsidRDefault="00A537C6" w:rsidP="00A537C6">
          <w:pPr>
            <w:ind w:left="876"/>
            <w:jc w:val="center"/>
            <w:rPr>
              <w:rFonts w:ascii="Times New Roman" w:eastAsia="Arial MT" w:hAnsi="Arial MT" w:cs="Arial MT"/>
              <w:sz w:val="18"/>
              <w:szCs w:val="18"/>
              <w:lang w:val="es-ES"/>
            </w:rPr>
          </w:pPr>
        </w:p>
      </w:tc>
      <w:tc>
        <w:tcPr>
          <w:tcW w:w="2862" w:type="pct"/>
          <w:gridSpan w:val="4"/>
          <w:vAlign w:val="center"/>
        </w:tcPr>
        <w:p w14:paraId="6AD1E283" w14:textId="77777777" w:rsidR="00A537C6" w:rsidRPr="00A537C6" w:rsidRDefault="00A537C6" w:rsidP="00920577">
          <w:pPr>
            <w:spacing w:before="83"/>
            <w:ind w:left="2"/>
            <w:jc w:val="center"/>
            <w:rPr>
              <w:rFonts w:ascii="Arial Narrow" w:eastAsia="Arial MT" w:hAnsi="Arial Narrow" w:cs="Arial MT"/>
              <w:b/>
              <w:sz w:val="16"/>
              <w:szCs w:val="16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w w:val="80"/>
              <w:sz w:val="16"/>
              <w:szCs w:val="16"/>
              <w:lang w:val="es-ES"/>
            </w:rPr>
            <w:t>INSTITUTO</w:t>
          </w:r>
          <w:r w:rsidRPr="00A537C6">
            <w:rPr>
              <w:rFonts w:ascii="Arial Narrow" w:eastAsia="Arial MT" w:hAnsi="Arial Narrow" w:cs="Arial MT"/>
              <w:b/>
              <w:spacing w:val="-4"/>
              <w:sz w:val="16"/>
              <w:szCs w:val="16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w w:val="80"/>
              <w:sz w:val="16"/>
              <w:szCs w:val="16"/>
              <w:lang w:val="es-ES"/>
            </w:rPr>
            <w:t>DISTRITAL</w:t>
          </w:r>
          <w:r w:rsidRPr="00A537C6">
            <w:rPr>
              <w:rFonts w:ascii="Arial Narrow" w:eastAsia="Arial MT" w:hAnsi="Arial Narrow" w:cs="Arial MT"/>
              <w:b/>
              <w:spacing w:val="-3"/>
              <w:sz w:val="16"/>
              <w:szCs w:val="16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w w:val="80"/>
              <w:sz w:val="16"/>
              <w:szCs w:val="16"/>
              <w:lang w:val="es-ES"/>
            </w:rPr>
            <w:t>DE</w:t>
          </w:r>
          <w:r w:rsidRPr="00A537C6">
            <w:rPr>
              <w:rFonts w:ascii="Arial Narrow" w:eastAsia="Arial MT" w:hAnsi="Arial Narrow" w:cs="Arial MT"/>
              <w:b/>
              <w:spacing w:val="-1"/>
              <w:sz w:val="16"/>
              <w:szCs w:val="16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w w:val="80"/>
              <w:sz w:val="16"/>
              <w:szCs w:val="16"/>
              <w:lang w:val="es-ES"/>
            </w:rPr>
            <w:t>DEPORTE</w:t>
          </w:r>
          <w:r w:rsidRPr="00A537C6">
            <w:rPr>
              <w:rFonts w:ascii="Arial Narrow" w:eastAsia="Arial MT" w:hAnsi="Arial Narrow" w:cs="Arial MT"/>
              <w:b/>
              <w:spacing w:val="-5"/>
              <w:sz w:val="16"/>
              <w:szCs w:val="16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w w:val="80"/>
              <w:sz w:val="16"/>
              <w:szCs w:val="16"/>
              <w:lang w:val="es-ES"/>
            </w:rPr>
            <w:t>Y</w:t>
          </w:r>
          <w:r w:rsidRPr="00A537C6">
            <w:rPr>
              <w:rFonts w:ascii="Arial Narrow" w:eastAsia="Arial MT" w:hAnsi="Arial Narrow" w:cs="Arial MT"/>
              <w:b/>
              <w:spacing w:val="-2"/>
              <w:sz w:val="16"/>
              <w:szCs w:val="16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spacing w:val="-2"/>
              <w:w w:val="80"/>
              <w:sz w:val="16"/>
              <w:szCs w:val="16"/>
              <w:lang w:val="es-ES"/>
            </w:rPr>
            <w:t>RECREACIÓN</w:t>
          </w:r>
        </w:p>
      </w:tc>
    </w:tr>
    <w:tr w:rsidR="003E58DD" w:rsidRPr="00A537C6" w14:paraId="3B3C00F5" w14:textId="77777777" w:rsidTr="00BC24DE">
      <w:tblPrEx>
        <w:tblCellMar>
          <w:left w:w="0" w:type="dxa"/>
          <w:right w:w="0" w:type="dxa"/>
        </w:tblCellMar>
      </w:tblPrEx>
      <w:trPr>
        <w:trHeight w:val="600"/>
      </w:trPr>
      <w:tc>
        <w:tcPr>
          <w:tcW w:w="2138" w:type="pct"/>
          <w:vMerge/>
          <w:tcBorders>
            <w:top w:val="nil"/>
          </w:tcBorders>
        </w:tcPr>
        <w:p w14:paraId="3D1D5D40" w14:textId="77777777" w:rsidR="00A537C6" w:rsidRPr="00A537C6" w:rsidRDefault="00A537C6" w:rsidP="00A537C6">
          <w:pPr>
            <w:rPr>
              <w:rFonts w:ascii="Arial MT" w:eastAsia="Arial MT" w:hAnsi="Arial MT" w:cs="Arial MT"/>
              <w:sz w:val="18"/>
              <w:szCs w:val="18"/>
              <w:lang w:val="es-ES"/>
            </w:rPr>
          </w:pPr>
        </w:p>
      </w:tc>
      <w:tc>
        <w:tcPr>
          <w:tcW w:w="807" w:type="pct"/>
          <w:vAlign w:val="center"/>
        </w:tcPr>
        <w:p w14:paraId="2A8F421C" w14:textId="77777777" w:rsidR="00A537C6" w:rsidRPr="00A537C6" w:rsidRDefault="00A537C6" w:rsidP="00920577">
          <w:pPr>
            <w:ind w:left="10"/>
            <w:jc w:val="center"/>
            <w:rPr>
              <w:rFonts w:ascii="Arial Narrow" w:eastAsia="Arial MT" w:hAnsi="Arial Narrow" w:cs="Arial MT"/>
              <w:b/>
              <w:bCs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Proceso:</w:t>
          </w:r>
        </w:p>
      </w:tc>
      <w:tc>
        <w:tcPr>
          <w:tcW w:w="969" w:type="pct"/>
          <w:vAlign w:val="center"/>
        </w:tcPr>
        <w:p w14:paraId="54E7E830" w14:textId="77777777" w:rsidR="00A537C6" w:rsidRPr="00A537C6" w:rsidRDefault="00A537C6" w:rsidP="00920577">
          <w:pPr>
            <w:ind w:left="10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Gestión del Conocimiento y la Innovación</w:t>
          </w:r>
        </w:p>
      </w:tc>
      <w:tc>
        <w:tcPr>
          <w:tcW w:w="403" w:type="pct"/>
          <w:vAlign w:val="center"/>
        </w:tcPr>
        <w:p w14:paraId="5FC3663B" w14:textId="77777777" w:rsidR="00A537C6" w:rsidRPr="00A537C6" w:rsidRDefault="00A537C6" w:rsidP="00920577">
          <w:pPr>
            <w:ind w:left="10" w:right="4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Código:</w:t>
          </w:r>
        </w:p>
      </w:tc>
      <w:tc>
        <w:tcPr>
          <w:tcW w:w="682" w:type="pct"/>
          <w:vAlign w:val="center"/>
        </w:tcPr>
        <w:p w14:paraId="6635DBBE" w14:textId="4354DFBA" w:rsidR="00A537C6" w:rsidRPr="00A537C6" w:rsidRDefault="00A537C6" w:rsidP="00920577">
          <w:pPr>
            <w:ind w:left="10" w:right="1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ESGCIDPD</w:t>
          </w:r>
          <w:r w:rsidR="001D171B" w:rsidRPr="003F715E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FO</w:t>
          </w: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 xml:space="preserve"> - 01</w:t>
          </w:r>
        </w:p>
      </w:tc>
    </w:tr>
    <w:tr w:rsidR="003E58DD" w:rsidRPr="00A537C6" w14:paraId="16A426EE" w14:textId="77777777" w:rsidTr="00BC24DE">
      <w:tblPrEx>
        <w:tblCellMar>
          <w:left w:w="0" w:type="dxa"/>
          <w:right w:w="0" w:type="dxa"/>
        </w:tblCellMar>
      </w:tblPrEx>
      <w:trPr>
        <w:trHeight w:val="601"/>
      </w:trPr>
      <w:tc>
        <w:tcPr>
          <w:tcW w:w="2138" w:type="pct"/>
          <w:vMerge/>
          <w:tcBorders>
            <w:top w:val="nil"/>
          </w:tcBorders>
        </w:tcPr>
        <w:p w14:paraId="07FD974A" w14:textId="77777777" w:rsidR="00A537C6" w:rsidRPr="00A537C6" w:rsidRDefault="00A537C6" w:rsidP="00A537C6">
          <w:pPr>
            <w:rPr>
              <w:rFonts w:ascii="Arial MT" w:eastAsia="Arial MT" w:hAnsi="Arial MT" w:cs="Arial MT"/>
              <w:sz w:val="18"/>
              <w:szCs w:val="18"/>
              <w:lang w:val="es-ES"/>
            </w:rPr>
          </w:pPr>
        </w:p>
      </w:tc>
      <w:tc>
        <w:tcPr>
          <w:tcW w:w="807" w:type="pct"/>
          <w:vAlign w:val="center"/>
        </w:tcPr>
        <w:p w14:paraId="26A1B505" w14:textId="77777777" w:rsidR="00A537C6" w:rsidRPr="00A537C6" w:rsidRDefault="00A537C6" w:rsidP="00920577">
          <w:pPr>
            <w:ind w:left="10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Documento:</w:t>
          </w:r>
        </w:p>
      </w:tc>
      <w:tc>
        <w:tcPr>
          <w:tcW w:w="969" w:type="pct"/>
          <w:vAlign w:val="center"/>
        </w:tcPr>
        <w:p w14:paraId="24AA5111" w14:textId="442B9EB6" w:rsidR="00A537C6" w:rsidRPr="00A537C6" w:rsidRDefault="00920577" w:rsidP="006A4670">
          <w:pPr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3F715E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 xml:space="preserve">Formato </w:t>
          </w:r>
          <w:r w:rsidR="00FC1A58" w:rsidRPr="003F715E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d</w:t>
          </w:r>
          <w:r w:rsidRPr="003F715E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e Inscripción A Prácticas Formativas</w:t>
          </w:r>
        </w:p>
      </w:tc>
      <w:tc>
        <w:tcPr>
          <w:tcW w:w="403" w:type="pct"/>
          <w:vAlign w:val="center"/>
        </w:tcPr>
        <w:p w14:paraId="34F4C142" w14:textId="77777777" w:rsidR="00A537C6" w:rsidRPr="00A537C6" w:rsidRDefault="00A537C6" w:rsidP="00920577">
          <w:pPr>
            <w:ind w:left="15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Versión:</w:t>
          </w:r>
        </w:p>
      </w:tc>
      <w:tc>
        <w:tcPr>
          <w:tcW w:w="682" w:type="pct"/>
          <w:vAlign w:val="center"/>
        </w:tcPr>
        <w:p w14:paraId="2CA6D0C7" w14:textId="1FBAF2DE" w:rsidR="00A537C6" w:rsidRPr="00A537C6" w:rsidRDefault="00920577" w:rsidP="00920577">
          <w:pPr>
            <w:ind w:left="11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3F715E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1</w:t>
          </w:r>
          <w:r w:rsidR="00A537C6"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.0</w:t>
          </w:r>
        </w:p>
      </w:tc>
    </w:tr>
    <w:tr w:rsidR="003E58DD" w:rsidRPr="00A537C6" w14:paraId="06B885C0" w14:textId="77777777" w:rsidTr="00BC24DE">
      <w:tblPrEx>
        <w:tblCellMar>
          <w:left w:w="0" w:type="dxa"/>
          <w:right w:w="0" w:type="dxa"/>
        </w:tblCellMar>
      </w:tblPrEx>
      <w:trPr>
        <w:trHeight w:val="599"/>
      </w:trPr>
      <w:tc>
        <w:tcPr>
          <w:tcW w:w="2138" w:type="pct"/>
          <w:vMerge/>
          <w:tcBorders>
            <w:top w:val="nil"/>
          </w:tcBorders>
        </w:tcPr>
        <w:p w14:paraId="32763AA0" w14:textId="77777777" w:rsidR="00A537C6" w:rsidRPr="00A537C6" w:rsidRDefault="00A537C6" w:rsidP="00A537C6">
          <w:pPr>
            <w:rPr>
              <w:rFonts w:ascii="Arial MT" w:eastAsia="Arial MT" w:hAnsi="Arial MT" w:cs="Arial MT"/>
              <w:sz w:val="18"/>
              <w:szCs w:val="18"/>
              <w:lang w:val="es-ES"/>
            </w:rPr>
          </w:pPr>
        </w:p>
      </w:tc>
      <w:tc>
        <w:tcPr>
          <w:tcW w:w="807" w:type="pct"/>
          <w:vAlign w:val="center"/>
        </w:tcPr>
        <w:p w14:paraId="7CB3CE82" w14:textId="77777777" w:rsidR="00A537C6" w:rsidRPr="00A537C6" w:rsidRDefault="00A537C6" w:rsidP="00654EDD">
          <w:pPr>
            <w:ind w:left="10" w:right="3"/>
            <w:jc w:val="center"/>
            <w:rPr>
              <w:rFonts w:ascii="Arial Narrow" w:eastAsia="Arial MT" w:hAnsi="Arial Narrow" w:cs="Arial MT"/>
              <w:b/>
              <w:bCs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w w:val="80"/>
              <w:sz w:val="18"/>
              <w:szCs w:val="18"/>
              <w:lang w:val="es-ES"/>
            </w:rPr>
            <w:t>Fecha</w:t>
          </w:r>
          <w:r w:rsidRPr="00A537C6">
            <w:rPr>
              <w:rFonts w:ascii="Arial Narrow" w:eastAsia="Arial MT" w:hAnsi="Arial Narrow" w:cs="Arial MT"/>
              <w:b/>
              <w:bCs/>
              <w:spacing w:val="-4"/>
              <w:sz w:val="18"/>
              <w:szCs w:val="18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bCs/>
              <w:w w:val="80"/>
              <w:sz w:val="18"/>
              <w:szCs w:val="18"/>
              <w:lang w:val="es-ES"/>
            </w:rPr>
            <w:t>de</w:t>
          </w:r>
          <w:r w:rsidRPr="00A537C6">
            <w:rPr>
              <w:rFonts w:ascii="Arial Narrow" w:eastAsia="Arial MT" w:hAnsi="Arial Narrow" w:cs="Arial MT"/>
              <w:b/>
              <w:bCs/>
              <w:spacing w:val="-3"/>
              <w:sz w:val="18"/>
              <w:szCs w:val="18"/>
              <w:lang w:val="es-ES"/>
            </w:rPr>
            <w:t xml:space="preserve"> </w:t>
          </w:r>
          <w:r w:rsidRPr="00A537C6">
            <w:rPr>
              <w:rFonts w:ascii="Arial Narrow" w:eastAsia="Arial MT" w:hAnsi="Arial Narrow" w:cs="Arial MT"/>
              <w:b/>
              <w:bCs/>
              <w:spacing w:val="-2"/>
              <w:w w:val="80"/>
              <w:sz w:val="18"/>
              <w:szCs w:val="18"/>
              <w:lang w:val="es-ES"/>
            </w:rPr>
            <w:t>aprobación:</w:t>
          </w:r>
        </w:p>
      </w:tc>
      <w:tc>
        <w:tcPr>
          <w:tcW w:w="969" w:type="pct"/>
          <w:vAlign w:val="center"/>
        </w:tcPr>
        <w:p w14:paraId="19064EE2" w14:textId="26B08F86" w:rsidR="00A537C6" w:rsidRPr="00A537C6" w:rsidRDefault="003E58DD" w:rsidP="00654EDD">
          <w:pPr>
            <w:ind w:left="7" w:right="1"/>
            <w:jc w:val="center"/>
            <w:rPr>
              <w:rFonts w:ascii="Arial Narrow" w:eastAsia="Arial MT" w:hAnsi="Arial Narrow" w:cs="Arial MT"/>
              <w:b/>
              <w:bCs/>
              <w:sz w:val="18"/>
              <w:szCs w:val="18"/>
              <w:lang w:val="es-ES"/>
            </w:rPr>
          </w:pPr>
          <w:r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18</w:t>
          </w:r>
          <w:r w:rsidR="00A537C6"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/1</w:t>
          </w:r>
          <w:r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0</w:t>
          </w:r>
          <w:r w:rsidR="00A537C6"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/202</w:t>
          </w:r>
          <w:r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5</w:t>
          </w:r>
        </w:p>
      </w:tc>
      <w:tc>
        <w:tcPr>
          <w:tcW w:w="403" w:type="pct"/>
          <w:vAlign w:val="center"/>
        </w:tcPr>
        <w:p w14:paraId="220CFF1B" w14:textId="77777777" w:rsidR="00A537C6" w:rsidRPr="00A537C6" w:rsidRDefault="00A537C6" w:rsidP="00654EDD">
          <w:pPr>
            <w:ind w:left="7" w:right="1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A537C6"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  <w:t>Página</w:t>
          </w:r>
        </w:p>
      </w:tc>
      <w:tc>
        <w:tcPr>
          <w:tcW w:w="682" w:type="pct"/>
          <w:vAlign w:val="center"/>
        </w:tcPr>
        <w:p w14:paraId="67A381D4" w14:textId="1A9D46E5" w:rsidR="00A537C6" w:rsidRPr="00A537C6" w:rsidRDefault="006A62C4" w:rsidP="00654EDD">
          <w:pPr>
            <w:ind w:left="7" w:right="1"/>
            <w:jc w:val="center"/>
            <w:rPr>
              <w:rFonts w:ascii="Arial Narrow" w:eastAsia="Arial MT" w:hAnsi="Arial Narrow" w:cs="Arial MT"/>
              <w:b/>
              <w:bCs/>
              <w:spacing w:val="-2"/>
              <w:w w:val="90"/>
              <w:sz w:val="18"/>
              <w:szCs w:val="18"/>
              <w:lang w:val="es-ES"/>
            </w:rPr>
          </w:pP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t>Página</w:t>
          </w:r>
          <w:r w:rsidRPr="003F715E">
            <w:rPr>
              <w:rFonts w:ascii="Arial Narrow" w:hAnsi="Arial Narrow"/>
              <w:b/>
              <w:bCs/>
              <w:spacing w:val="-4"/>
              <w:sz w:val="18"/>
              <w:szCs w:val="18"/>
            </w:rPr>
            <w:t xml:space="preserve"> </w:t>
          </w: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fldChar w:fldCharType="begin"/>
          </w: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instrText xml:space="preserve"> PAGE </w:instrText>
          </w: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fldChar w:fldCharType="separate"/>
          </w: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t>1</w:t>
          </w: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fldChar w:fldCharType="end"/>
          </w:r>
          <w:r w:rsidRPr="003F715E">
            <w:rPr>
              <w:rFonts w:ascii="Arial Narrow" w:hAnsi="Arial Narrow"/>
              <w:b/>
              <w:bCs/>
              <w:spacing w:val="-3"/>
              <w:sz w:val="18"/>
              <w:szCs w:val="18"/>
            </w:rPr>
            <w:t xml:space="preserve"> </w:t>
          </w:r>
          <w:r w:rsidRPr="003F715E">
            <w:rPr>
              <w:rFonts w:ascii="Arial Narrow" w:hAnsi="Arial Narrow"/>
              <w:b/>
              <w:bCs/>
              <w:w w:val="80"/>
              <w:sz w:val="18"/>
              <w:szCs w:val="18"/>
            </w:rPr>
            <w:t>de</w:t>
          </w:r>
          <w:r w:rsidRPr="003F715E">
            <w:rPr>
              <w:rFonts w:ascii="Arial Narrow" w:hAnsi="Arial Narrow"/>
              <w:b/>
              <w:bCs/>
              <w:spacing w:val="-3"/>
              <w:sz w:val="18"/>
              <w:szCs w:val="18"/>
            </w:rPr>
            <w:t xml:space="preserve"> </w:t>
          </w:r>
          <w:r w:rsidRPr="003F715E">
            <w:rPr>
              <w:rFonts w:ascii="Arial Narrow" w:hAnsi="Arial Narrow"/>
              <w:b/>
              <w:bCs/>
              <w:spacing w:val="-10"/>
              <w:w w:val="80"/>
              <w:sz w:val="18"/>
              <w:szCs w:val="18"/>
            </w:rPr>
            <w:fldChar w:fldCharType="begin"/>
          </w:r>
          <w:r w:rsidRPr="003F715E">
            <w:rPr>
              <w:rFonts w:ascii="Arial Narrow" w:hAnsi="Arial Narrow"/>
              <w:b/>
              <w:bCs/>
              <w:spacing w:val="-10"/>
              <w:w w:val="80"/>
              <w:sz w:val="18"/>
              <w:szCs w:val="18"/>
            </w:rPr>
            <w:instrText xml:space="preserve"> NUMPAGES </w:instrText>
          </w:r>
          <w:r w:rsidRPr="003F715E">
            <w:rPr>
              <w:rFonts w:ascii="Arial Narrow" w:hAnsi="Arial Narrow"/>
              <w:b/>
              <w:bCs/>
              <w:spacing w:val="-10"/>
              <w:w w:val="80"/>
              <w:sz w:val="18"/>
              <w:szCs w:val="18"/>
            </w:rPr>
            <w:fldChar w:fldCharType="separate"/>
          </w:r>
          <w:r w:rsidRPr="003F715E">
            <w:rPr>
              <w:rFonts w:ascii="Arial Narrow" w:hAnsi="Arial Narrow"/>
              <w:b/>
              <w:bCs/>
              <w:spacing w:val="-10"/>
              <w:w w:val="80"/>
              <w:sz w:val="18"/>
              <w:szCs w:val="18"/>
            </w:rPr>
            <w:t>6</w:t>
          </w:r>
          <w:r w:rsidRPr="003F715E">
            <w:rPr>
              <w:rFonts w:ascii="Arial Narrow" w:hAnsi="Arial Narrow"/>
              <w:b/>
              <w:bCs/>
              <w:spacing w:val="-10"/>
              <w:w w:val="80"/>
              <w:sz w:val="18"/>
              <w:szCs w:val="18"/>
            </w:rPr>
            <w:fldChar w:fldCharType="end"/>
          </w:r>
        </w:p>
      </w:tc>
    </w:tr>
  </w:tbl>
  <w:p w14:paraId="4A9CC2B5" w14:textId="788DC112" w:rsidR="00A537C6" w:rsidRDefault="00A537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5507308">
    <w:abstractNumId w:val="8"/>
  </w:num>
  <w:num w:numId="2" w16cid:durableId="1372799091">
    <w:abstractNumId w:val="6"/>
  </w:num>
  <w:num w:numId="3" w16cid:durableId="616983586">
    <w:abstractNumId w:val="5"/>
  </w:num>
  <w:num w:numId="4" w16cid:durableId="1975210120">
    <w:abstractNumId w:val="4"/>
  </w:num>
  <w:num w:numId="5" w16cid:durableId="442575105">
    <w:abstractNumId w:val="7"/>
  </w:num>
  <w:num w:numId="6" w16cid:durableId="646665316">
    <w:abstractNumId w:val="3"/>
  </w:num>
  <w:num w:numId="7" w16cid:durableId="1354191025">
    <w:abstractNumId w:val="2"/>
  </w:num>
  <w:num w:numId="8" w16cid:durableId="1618679037">
    <w:abstractNumId w:val="1"/>
  </w:num>
  <w:num w:numId="9" w16cid:durableId="1679692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12BA"/>
    <w:rsid w:val="0006063C"/>
    <w:rsid w:val="0006744B"/>
    <w:rsid w:val="0015074B"/>
    <w:rsid w:val="001834B8"/>
    <w:rsid w:val="001D171B"/>
    <w:rsid w:val="0029639D"/>
    <w:rsid w:val="00326F90"/>
    <w:rsid w:val="00382805"/>
    <w:rsid w:val="003E58DD"/>
    <w:rsid w:val="003F715E"/>
    <w:rsid w:val="00423C27"/>
    <w:rsid w:val="00434AA1"/>
    <w:rsid w:val="00455534"/>
    <w:rsid w:val="00506913"/>
    <w:rsid w:val="005132B8"/>
    <w:rsid w:val="00536616"/>
    <w:rsid w:val="00583CEB"/>
    <w:rsid w:val="005908CE"/>
    <w:rsid w:val="006505EE"/>
    <w:rsid w:val="00654EDD"/>
    <w:rsid w:val="006A4670"/>
    <w:rsid w:val="006A62C4"/>
    <w:rsid w:val="007729F9"/>
    <w:rsid w:val="007F3DD2"/>
    <w:rsid w:val="00833FBB"/>
    <w:rsid w:val="008418B9"/>
    <w:rsid w:val="00863BB0"/>
    <w:rsid w:val="00887401"/>
    <w:rsid w:val="008D432A"/>
    <w:rsid w:val="008E066A"/>
    <w:rsid w:val="00920577"/>
    <w:rsid w:val="00985DB5"/>
    <w:rsid w:val="00A537C6"/>
    <w:rsid w:val="00A53EE9"/>
    <w:rsid w:val="00AA1D8D"/>
    <w:rsid w:val="00AB620B"/>
    <w:rsid w:val="00B47730"/>
    <w:rsid w:val="00BC24DE"/>
    <w:rsid w:val="00BC33D4"/>
    <w:rsid w:val="00BD05D2"/>
    <w:rsid w:val="00BF3673"/>
    <w:rsid w:val="00C25CC5"/>
    <w:rsid w:val="00CB0664"/>
    <w:rsid w:val="00D809E5"/>
    <w:rsid w:val="00DC2023"/>
    <w:rsid w:val="00E20E1D"/>
    <w:rsid w:val="00E27906"/>
    <w:rsid w:val="00FB3C6F"/>
    <w:rsid w:val="00FC1A58"/>
    <w:rsid w:val="00FC40C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F010E7"/>
  <w14:defaultImageDpi w14:val="300"/>
  <w15:docId w15:val="{3AAFA084-86EF-483D-B9D4-83C6FBF1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A537C6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Ervyn Felipe Buelvas Anaya</cp:lastModifiedBy>
  <cp:revision>4</cp:revision>
  <cp:lastPrinted>2025-12-21T16:17:00Z</cp:lastPrinted>
  <dcterms:created xsi:type="dcterms:W3CDTF">2025-10-18T14:43:00Z</dcterms:created>
  <dcterms:modified xsi:type="dcterms:W3CDTF">2025-12-21T16:17:00Z</dcterms:modified>
  <cp:category/>
</cp:coreProperties>
</file>